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079BD" w14:textId="69111688" w:rsidR="00387416" w:rsidRPr="00B40429" w:rsidRDefault="00387416" w:rsidP="00B40429">
      <w:pPr>
        <w:pStyle w:val="Para04"/>
        <w:suppressAutoHyphens/>
        <w:spacing w:beforeLines="0" w:line="240" w:lineRule="auto"/>
        <w:jc w:val="both"/>
        <w:rPr>
          <w:rFonts w:ascii="Verdana" w:hAnsi="Verdana"/>
          <w:b/>
          <w:sz w:val="32"/>
        </w:rPr>
      </w:pPr>
      <w:r w:rsidRPr="00B40429">
        <w:rPr>
          <w:rFonts w:ascii="Verdana" w:hAnsi="Verdana"/>
          <w:b/>
          <w:sz w:val="32"/>
        </w:rPr>
        <w:t>Sommarbarnet</w:t>
      </w:r>
    </w:p>
    <w:p w14:paraId="2ED78E49" w14:textId="77777777" w:rsidR="00B40429" w:rsidRPr="00B40429" w:rsidRDefault="0062339C" w:rsidP="00B40429">
      <w:pPr>
        <w:pStyle w:val="Para04"/>
        <w:suppressAutoHyphens/>
        <w:spacing w:beforeLines="0" w:line="240" w:lineRule="auto"/>
        <w:jc w:val="both"/>
        <w:rPr>
          <w:rFonts w:ascii="Verdana" w:hAnsi="Verdana"/>
          <w:sz w:val="24"/>
          <w:lang w:val="sv-SE"/>
        </w:rPr>
      </w:pPr>
      <w:r w:rsidRPr="00B40429">
        <w:rPr>
          <w:rFonts w:ascii="Verdana" w:hAnsi="Verdana"/>
          <w:sz w:val="24"/>
          <w:lang w:val="sv-SE"/>
        </w:rPr>
        <w:t>Tove Jansson</w:t>
      </w:r>
    </w:p>
    <w:p w14:paraId="181B3177" w14:textId="1E7A5BCA" w:rsidR="00B40429" w:rsidRPr="00B40429" w:rsidRDefault="00B40429" w:rsidP="00B40429">
      <w:pPr>
        <w:pStyle w:val="Para04"/>
        <w:suppressAutoHyphens/>
        <w:spacing w:beforeLines="0" w:line="240" w:lineRule="auto"/>
        <w:ind w:firstLine="283"/>
        <w:jc w:val="both"/>
        <w:rPr>
          <w:rFonts w:ascii="Verdana" w:hAnsi="Verdana"/>
          <w:sz w:val="20"/>
          <w:lang w:val="sv-SE"/>
        </w:rPr>
      </w:pPr>
    </w:p>
    <w:p w14:paraId="181B3177" w14:textId="1E7A5BCA" w:rsidR="00387416" w:rsidRPr="00B40429" w:rsidRDefault="00387416" w:rsidP="00B40429">
      <w:pPr>
        <w:pStyle w:val="Para05"/>
        <w:suppressAutoHyphens/>
        <w:spacing w:beforeLines="0" w:line="240" w:lineRule="auto"/>
        <w:ind w:firstLine="283"/>
        <w:jc w:val="both"/>
        <w:rPr>
          <w:rFonts w:ascii="Verdana" w:hAnsi="Verdana"/>
          <w:sz w:val="20"/>
        </w:rPr>
      </w:pPr>
      <w:r w:rsidRPr="00B40429">
        <w:rPr>
          <w:rFonts w:ascii="Verdana" w:hAnsi="Verdana"/>
          <w:sz w:val="20"/>
        </w:rPr>
        <w:t>Från första början stod de klart att ingen på Backen tyckte om honom. Det var ett dystert och magert barn på elva år, han såg på något sätt hungrig ut. Pojken borde ha ingivit beskyddandets naturliga ömhet men det gjorde han inte alls. Till en del var det hans sätt att se på dem eller snarare iaktta dem, en misstrogen inträngande blick som var allt annat än barnslig. Och när han hade tittat färdigt uttalade han sig på sitt eget lillgamla sätt och herregud vad det barnet kunde vrida ur sig!</w:t>
      </w:r>
    </w:p>
    <w:p w14:paraId="66455002" w14:textId="77777777" w:rsidR="00387416" w:rsidRPr="00B40429" w:rsidRDefault="00387416" w:rsidP="00B40429">
      <w:pPr>
        <w:suppressAutoHyphens/>
        <w:spacing w:after="0" w:line="240" w:lineRule="auto"/>
        <w:ind w:firstLine="283"/>
        <w:jc w:val="both"/>
        <w:rPr>
          <w:rFonts w:ascii="Verdana" w:hAnsi="Verdana"/>
          <w:color w:val="000000"/>
          <w:sz w:val="20"/>
          <w:lang w:val="sv"/>
        </w:rPr>
      </w:pPr>
      <w:r w:rsidRPr="00B40429">
        <w:rPr>
          <w:rFonts w:ascii="Verdana" w:hAnsi="Verdana"/>
          <w:color w:val="000000"/>
          <w:sz w:val="20"/>
          <w:lang w:val="sv"/>
        </w:rPr>
        <w:t>Det skulle ha varit lättare att överse ifall Elis hade kommit från ett fattigt hem men det gjorde han inte, kläderna och kappsäcken var rena lyxen och pappans bil hade lämnat av honom vid färjan. Det hela hade ordnats per annons och telefon; Fredriksons tog ett sommarbarn av sitt hjärtas godhet och naturligtvis för lite ersättning. Axel och Hanna hade pratat länge om saken, om stadsbarn som behövde frisk luft och skog och vatten och sund mat, de hade sagt allt det vanliga man säger tills alla är övertygade om att nu finns det bara en sak att göra för att handla rätt och kunna känna sig väl till mods. Och ändå hade de hela junibestyret över sig, många av sommargästernas båtar låg fortfarande på slip och ett par var inte ens färdigt översedda.</w:t>
      </w:r>
    </w:p>
    <w:p w14:paraId="0C1B5C42"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Nå pojken anlände och hade med sig en bukett rosor åt värdinnan.</w:t>
      </w:r>
    </w:p>
    <w:p w14:paraId="10AF094D"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Men det var då alldeles onödigt, berömde Hanna. Det är nog Elis mamma som har skickat?</w:t>
      </w:r>
    </w:p>
    <w:p w14:paraId="260480B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Nej fru Fredrikson, svarade Elis, hon är omgift. Det var pappa som köpte dem.</w:t>
      </w:r>
    </w:p>
    <w:p w14:paraId="15CB2A6D"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Så snällt... Men han hade inte tid att vänta?</w:t>
      </w:r>
    </w:p>
    <w:p w14:paraId="2E275CA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Tyvärr inte, det var en viktig konferens. Han bad om sin hälsning.</w:t>
      </w:r>
    </w:p>
    <w:p w14:paraId="371B6B2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Jaha ja, sa Axel Fredrikson, så då går vi ombord då och far hem. Ungarna är alldeles till sig för att träffa dig. Det är en fin kappsäck du har.</w:t>
      </w:r>
    </w:p>
    <w:p w14:paraId="31EBBA19"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Och Elis talade om att den hade kostat åttahundrafemtio mark.</w:t>
      </w:r>
    </w:p>
    <w:p w14:paraId="3B4F2A9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Axels båt var ganska stor, en stadig fiskebåt med ruff, han hade byggt den själv. Pojken var komlig med att ta sig ombord. När det första stänket kom in högg han tag om toften och blundade hårt.</w:t>
      </w:r>
    </w:p>
    <w:p w14:paraId="6722F1EC"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Hanna sa: Kör lite långsammare hör du.</w:t>
      </w:r>
    </w:p>
    <w:p w14:paraId="42A7D49C"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Han kan väl gå in i ruffen.</w:t>
      </w:r>
    </w:p>
    <w:p w14:paraId="3B94316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Men Elis vågade inte släppa toften och han tittade inte utåt sjön en enda gång på hela vägen.</w:t>
      </w:r>
    </w:p>
    <w:p w14:paraId="3F37EFE5"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Vid bryggan stod ungarna på spänn och väntade, Tom och Oswald och lilla Camilla kallad Mia.</w:t>
      </w:r>
    </w:p>
    <w:p w14:paraId="5FFAF5DD" w14:textId="77777777" w:rsidR="00387416" w:rsidRPr="00B40429" w:rsidRDefault="00387416" w:rsidP="00B40429">
      <w:pPr>
        <w:suppressAutoHyphens/>
        <w:spacing w:after="0" w:line="240" w:lineRule="auto"/>
        <w:ind w:firstLine="283"/>
        <w:jc w:val="both"/>
        <w:rPr>
          <w:rFonts w:ascii="Verdana" w:hAnsi="Verdana"/>
          <w:color w:val="000000"/>
          <w:sz w:val="20"/>
          <w:lang w:val="es-ES"/>
        </w:rPr>
      </w:pPr>
      <w:r w:rsidRPr="00B40429">
        <w:rPr>
          <w:rFonts w:ascii="Verdana" w:hAnsi="Verdana"/>
          <w:color w:val="000000"/>
          <w:sz w:val="20"/>
          <w:lang w:val="es-ES"/>
        </w:rPr>
        <w:t>Jaha, sa Axel, här har ni Elis. Han lär vara lika gammal som Tom så ni borde gå bra ihop.</w:t>
      </w:r>
    </w:p>
    <w:p w14:paraId="39B6F8AD" w14:textId="77777777" w:rsidR="00387416" w:rsidRPr="00B40429" w:rsidRDefault="00387416" w:rsidP="00B40429">
      <w:pPr>
        <w:suppressAutoHyphens/>
        <w:spacing w:after="0" w:line="240" w:lineRule="auto"/>
        <w:ind w:firstLine="283"/>
        <w:jc w:val="both"/>
        <w:rPr>
          <w:rFonts w:ascii="Verdana" w:hAnsi="Verdana"/>
          <w:color w:val="000000"/>
          <w:sz w:val="20"/>
        </w:rPr>
      </w:pPr>
      <w:r w:rsidRPr="00B40429">
        <w:rPr>
          <w:rFonts w:ascii="Verdana" w:hAnsi="Verdana"/>
          <w:color w:val="000000"/>
          <w:sz w:val="20"/>
          <w:lang w:val="es-ES"/>
        </w:rPr>
        <w:t xml:space="preserve">Elis kom upp på bryggan, gick fram till Tom och tog ihand, bockade kort och sa; Elis Gräsbäck. </w:t>
      </w:r>
      <w:r w:rsidRPr="00B40429">
        <w:rPr>
          <w:rFonts w:ascii="Verdana" w:hAnsi="Verdana"/>
          <w:color w:val="000000"/>
          <w:sz w:val="20"/>
        </w:rPr>
        <w:t>Sen gjorde han om det med Oswald men bara tittade på Mia. Hon fnittrade hejdlöst och slog händerna för munnen. De gick upp till stugan, Axel bar kappsäcken och Hanna korgen med inköp från butiken. Ungarna satt kring bordet och glodde på Elis.</w:t>
      </w:r>
    </w:p>
    <w:p w14:paraId="3B6ED31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rPr>
        <w:t xml:space="preserve">Ta nu för sig bara, trugade Hanna. </w:t>
      </w:r>
      <w:r w:rsidRPr="00B40429">
        <w:rPr>
          <w:rFonts w:ascii="Verdana" w:hAnsi="Verdana"/>
          <w:color w:val="000000"/>
          <w:sz w:val="20"/>
          <w:lang w:val="de-DE"/>
        </w:rPr>
        <w:t>Elis är ny i huset och då är man den som får börja.</w:t>
      </w:r>
    </w:p>
    <w:p w14:paraId="25A44BA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reste sig halvt och med ett slags liten bugning tog han en smörgås och förklarade att det var ovanligt varmt för årstiden. Barnen fortsatte att glo som förtrollade och Mia sa: Mamma? Varför är han sådär?</w:t>
      </w:r>
    </w:p>
    <w:p w14:paraId="2AF73803" w14:textId="77777777" w:rsidR="00387416" w:rsidRPr="00B40429" w:rsidRDefault="00387416" w:rsidP="00B40429">
      <w:pPr>
        <w:suppressAutoHyphens/>
        <w:spacing w:after="0" w:line="240" w:lineRule="auto"/>
        <w:ind w:firstLine="283"/>
        <w:jc w:val="both"/>
        <w:rPr>
          <w:rFonts w:ascii="Verdana" w:hAnsi="Verdana"/>
          <w:color w:val="000000"/>
          <w:sz w:val="20"/>
          <w:lang w:val="pl-PL"/>
        </w:rPr>
      </w:pPr>
      <w:r w:rsidRPr="00B40429">
        <w:rPr>
          <w:rFonts w:ascii="Verdana" w:hAnsi="Verdana"/>
          <w:color w:val="000000"/>
          <w:sz w:val="20"/>
          <w:lang w:val="de-DE"/>
        </w:rPr>
        <w:t xml:space="preserve">Hysch, sa Hanna. Elis ska ta lite lax. </w:t>
      </w:r>
      <w:r w:rsidRPr="00B40429">
        <w:rPr>
          <w:rFonts w:ascii="Verdana" w:hAnsi="Verdana"/>
          <w:color w:val="000000"/>
          <w:sz w:val="20"/>
          <w:lang w:val="pl-PL"/>
        </w:rPr>
        <w:t>Vi fick upp fyra stycken i torsdags.</w:t>
      </w:r>
    </w:p>
    <w:p w14:paraId="692C859B" w14:textId="77777777" w:rsidR="00387416" w:rsidRPr="00B40429" w:rsidRDefault="00387416" w:rsidP="00B40429">
      <w:pPr>
        <w:suppressAutoHyphens/>
        <w:spacing w:after="0" w:line="240" w:lineRule="auto"/>
        <w:ind w:firstLine="283"/>
        <w:jc w:val="both"/>
        <w:rPr>
          <w:rFonts w:ascii="Verdana" w:hAnsi="Verdana"/>
          <w:color w:val="000000"/>
          <w:sz w:val="20"/>
          <w:lang w:val="pl-PL"/>
        </w:rPr>
      </w:pPr>
      <w:r w:rsidRPr="00B40429">
        <w:rPr>
          <w:rFonts w:ascii="Verdana" w:hAnsi="Verdana"/>
          <w:color w:val="000000"/>
          <w:sz w:val="20"/>
          <w:lang w:val="pl-PL"/>
        </w:rPr>
        <w:t>Han reste på sig igen och anmärkte att underligt nog fanns det lax kvar fast vattnet var så förorenat, därefter talade han om för dem vad laxen kostade i stan, alltså för folk som tillät sig att äta lax i vardagslag. På något sätt fick han dem att känna sig olustiga.</w:t>
      </w:r>
    </w:p>
    <w:p w14:paraId="6C0E8630" w14:textId="77777777" w:rsidR="00387416" w:rsidRPr="00B40429" w:rsidRDefault="00387416" w:rsidP="00B40429">
      <w:pPr>
        <w:suppressAutoHyphens/>
        <w:spacing w:after="0" w:line="240" w:lineRule="auto"/>
        <w:ind w:firstLine="283"/>
        <w:jc w:val="both"/>
        <w:rPr>
          <w:rFonts w:ascii="Verdana" w:hAnsi="Verdana"/>
          <w:color w:val="000000"/>
          <w:sz w:val="20"/>
          <w:lang w:val="pl-PL"/>
        </w:rPr>
      </w:pPr>
      <w:r w:rsidRPr="00B40429">
        <w:rPr>
          <w:rFonts w:ascii="Verdana" w:hAnsi="Verdana"/>
          <w:color w:val="000000"/>
          <w:sz w:val="20"/>
          <w:lang w:val="pl-PL"/>
        </w:rPr>
        <w:t>På kvällssidan när Tom gick för att tömma slaskhinken i sjön följde Elis efter och såg vad han gjorde och pratade en massa om det förgiftade havet och såna som var asociala och hjälpte till med att förstöra hela världen.</w:t>
      </w:r>
    </w:p>
    <w:p w14:paraId="043EDB7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Han är konstig, sa Tom. Man kan inte tala med honom. Han bara pratar om allt som är förgiftat och vad saker kostar.</w:t>
      </w:r>
    </w:p>
    <w:p w14:paraId="7A756F9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Ta det lugnt, genmälte Hanna. Han är vår gäst.</w:t>
      </w:r>
    </w:p>
    <w:p w14:paraId="0645EEA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Gäst och gäst! Han följer efter mig hela tiden!</w:t>
      </w:r>
    </w:p>
    <w:p w14:paraId="43E0987D"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var alldeles sant, vart Tom än gick hade han Elis efter sig, varenda dag, i båtlidret, på fiskstranden, på vedbacken, precis överallt.</w:t>
      </w:r>
    </w:p>
    <w:p w14:paraId="1A46D2D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lastRenderedPageBreak/>
        <w:t>Till exempel såhär: Vad gör du nu?</w:t>
      </w:r>
    </w:p>
    <w:p w14:paraId="2A147839"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Ett öskar, det syns väl.</w:t>
      </w:r>
    </w:p>
    <w:p w14:paraId="6E54F9EC" w14:textId="77777777" w:rsidR="00387416" w:rsidRPr="00B40429" w:rsidRDefault="00387416" w:rsidP="00B40429">
      <w:pPr>
        <w:suppressAutoHyphens/>
        <w:spacing w:after="0" w:line="240" w:lineRule="auto"/>
        <w:ind w:firstLine="283"/>
        <w:jc w:val="both"/>
        <w:rPr>
          <w:rFonts w:ascii="Verdana" w:hAnsi="Verdana"/>
          <w:color w:val="000000"/>
          <w:sz w:val="20"/>
          <w:lang w:val="es-ES"/>
        </w:rPr>
      </w:pPr>
      <w:r w:rsidRPr="00B40429">
        <w:rPr>
          <w:rFonts w:ascii="Verdana" w:hAnsi="Verdana"/>
          <w:color w:val="000000"/>
          <w:sz w:val="20"/>
          <w:lang w:val="es-ES"/>
        </w:rPr>
        <w:t>Varför har ni inte öskar av plast?</w:t>
      </w:r>
    </w:p>
    <w:p w14:paraId="4D04BD0F" w14:textId="77777777" w:rsidR="00387416" w:rsidRPr="00B40429" w:rsidRDefault="00387416" w:rsidP="00B40429">
      <w:pPr>
        <w:suppressAutoHyphens/>
        <w:spacing w:after="0" w:line="240" w:lineRule="auto"/>
        <w:ind w:firstLine="283"/>
        <w:jc w:val="both"/>
        <w:rPr>
          <w:rFonts w:ascii="Verdana" w:hAnsi="Verdana"/>
          <w:color w:val="000000"/>
          <w:sz w:val="20"/>
          <w:lang w:val="es-ES"/>
        </w:rPr>
      </w:pPr>
      <w:r w:rsidRPr="00B40429">
        <w:rPr>
          <w:rFonts w:ascii="Verdana" w:hAnsi="Verdana"/>
          <w:color w:val="000000"/>
          <w:sz w:val="20"/>
          <w:lang w:val="es-ES"/>
        </w:rPr>
        <w:t>Det skulle bara fattas, svarade Tom föraktfullt, det här öskaret ska ha sin egen form och det tar lång tid.</w:t>
      </w:r>
    </w:p>
    <w:p w14:paraId="49D5B8B2"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Och Elis bifaller allvarligt: Naturligtvis. Med ornament. Men det är synd på ett så stort och fint arbete.</w:t>
      </w:r>
    </w:p>
    <w:p w14:paraId="271B731C"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Vad menar du?</w:t>
      </w:r>
    </w:p>
    <w:p w14:paraId="631BC8F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Jag menar att sen när det inte finns nån värld längre så kunde man lika gärna ha använt plast.</w:t>
      </w:r>
    </w:p>
    <w:p w14:paraId="3BF9BD1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Och sen kommer det igen, alltihop, om atomkrig och gudvetvad, prat, prat i långa banor.</w:t>
      </w:r>
    </w:p>
    <w:p w14:paraId="76D803E1"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 hade sitt rum på vinden över köket, ett alldeles litet rum med snedtak och fönster ut mot ängen. Om kvällarna höll Elis på med att vika ihop och hänga upp sina kläder i evighet, högersko bredvid vänstersko i rätt ordning och armbandsklockan drogs upp.</w:t>
      </w:r>
    </w:p>
    <w:p w14:paraId="5819B77D"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Hördu, sa Tom. Vad tjänar det till att göra allt det där? Du har sagt att atomkriget kan komma närsomhelst, fast i morgon. Då far alltihop med Fribergs gurkor.</w:t>
      </w:r>
    </w:p>
    <w:p w14:paraId="6DA10DD9"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Vilka gurkor? frågade Elis.</w:t>
      </w:r>
    </w:p>
    <w:p w14:paraId="569D3D0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Äsch, sa Tom, det är sånt man säger.</w:t>
      </w:r>
    </w:p>
    <w:p w14:paraId="693C52C5"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Varför då? Vem är Friberg?</w:t>
      </w:r>
    </w:p>
    <w:p w14:paraId="4A40461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Lägg dig och sov och var inte fånig. Jag vill inte prata.</w:t>
      </w:r>
    </w:p>
    <w:p w14:paraId="1ECE3AEC"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vände sig mot väggen, hans tystnad var kompakt men man visste mycket bra vad han låg och tänkte på och man visste att småningom skulle det komma, det fanns ingen hjälp, och det kom, en lågmäld litania om det fördärvade havet och den fördärvade luften och sen alla krig och alla som inte hade nånting att äta och som dog överallt och ideligen och vad ska man göra, vad ska man göra...</w:t>
      </w:r>
    </w:p>
    <w:p w14:paraId="68B743A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Tom satte sig rätt upp och sa: Men allt det där är så långt borta! Vad är det med dig egentligen!?</w:t>
      </w:r>
    </w:p>
    <w:p w14:paraId="59AB484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Jag vet inte, svarade Elis. Om en stund sa han: Du ska inte vara arg på mig.</w:t>
      </w:r>
    </w:p>
    <w:p w14:paraId="1B012AE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Sen blev det äntligen tyst.</w:t>
      </w:r>
    </w:p>
    <w:p w14:paraId="16D8C375" w14:textId="77777777" w:rsidR="00387416" w:rsidRPr="00B40429" w:rsidRDefault="00387416" w:rsidP="00B40429">
      <w:pPr>
        <w:pStyle w:val="Para02"/>
        <w:suppressAutoHyphens/>
        <w:spacing w:beforeLines="0" w:line="240" w:lineRule="auto"/>
        <w:ind w:firstLine="283"/>
        <w:jc w:val="both"/>
        <w:rPr>
          <w:rFonts w:ascii="Verdana" w:hAnsi="Verdana"/>
          <w:sz w:val="20"/>
        </w:rPr>
      </w:pPr>
    </w:p>
    <w:p w14:paraId="14CF0E90" w14:textId="77777777" w:rsidR="00387416" w:rsidRPr="00B40429" w:rsidRDefault="00387416" w:rsidP="00B40429">
      <w:pPr>
        <w:pStyle w:val="Para02"/>
        <w:suppressAutoHyphens/>
        <w:spacing w:beforeLines="0" w:line="240" w:lineRule="auto"/>
        <w:ind w:firstLine="283"/>
        <w:jc w:val="both"/>
        <w:rPr>
          <w:rFonts w:ascii="Verdana" w:hAnsi="Verdana"/>
          <w:sz w:val="20"/>
        </w:rPr>
      </w:pPr>
      <w:r w:rsidRPr="00B40429">
        <w:rPr>
          <w:rFonts w:ascii="Verdana" w:hAnsi="Verdana"/>
          <w:sz w:val="20"/>
        </w:rPr>
        <w:t>Tom var ju van vid allt det för med sig att vara äldst och att besluta och ordna för Oswald och Mia och försöka klara av deras värsta dumheter, det var nånting som man bara hade att finna sig i. Men på något vis var det annorlunda med Elis, alldeles omöjligt att hjälpa honom tillrätta fast han var lika gammal som Tom. Man blev bara arg. Inte ens att vara beundrad kändes trevligt. Och alltihop var fullkomligt orättvist. Som nu det här med doppingen. Inte var det Toms fel att den hade fastnat i nätet, sånt händer. Han slängde den i strandvattnet och Elis gjorde stort nummer av saken: Tom. Den där doppingen tog lång tid att dö. De kan gå ner på många tiotals meter, visste du det? Tänk på hur hon hade det, hur länge hon försökte hålla andan...</w:t>
      </w:r>
    </w:p>
    <w:p w14:paraId="666E607C" w14:textId="77777777" w:rsidR="00387416" w:rsidRPr="00B40429" w:rsidRDefault="00387416" w:rsidP="00B40429">
      <w:pPr>
        <w:suppressAutoHyphens/>
        <w:spacing w:after="0" w:line="240" w:lineRule="auto"/>
        <w:ind w:firstLine="283"/>
        <w:jc w:val="both"/>
        <w:rPr>
          <w:rFonts w:ascii="Verdana" w:hAnsi="Verdana"/>
          <w:color w:val="000000"/>
          <w:sz w:val="20"/>
          <w:lang w:val="sv"/>
        </w:rPr>
      </w:pPr>
      <w:r w:rsidRPr="00B40429">
        <w:rPr>
          <w:rFonts w:ascii="Verdana" w:hAnsi="Verdana"/>
          <w:color w:val="000000"/>
          <w:sz w:val="20"/>
          <w:lang w:val="sv"/>
        </w:rPr>
        <w:t>Du är tokig, sa Tom och blev illa till mods.</w:t>
      </w:r>
    </w:p>
    <w:p w14:paraId="33785B66" w14:textId="77777777" w:rsidR="00387416" w:rsidRPr="00B40429" w:rsidRDefault="00387416" w:rsidP="00B40429">
      <w:pPr>
        <w:suppressAutoHyphens/>
        <w:spacing w:after="0" w:line="240" w:lineRule="auto"/>
        <w:ind w:firstLine="283"/>
        <w:jc w:val="both"/>
        <w:rPr>
          <w:rFonts w:ascii="Verdana" w:hAnsi="Verdana"/>
          <w:color w:val="000000"/>
          <w:sz w:val="20"/>
          <w:lang w:val="es-ES"/>
        </w:rPr>
      </w:pPr>
      <w:r w:rsidRPr="00B40429">
        <w:rPr>
          <w:rFonts w:ascii="Verdana" w:hAnsi="Verdana"/>
          <w:color w:val="000000"/>
          <w:sz w:val="20"/>
          <w:lang w:val="sv"/>
        </w:rPr>
        <w:t xml:space="preserve">Eller också lät det såhär: Jag vet nog vad ni gör med kattungar, ni dränker dem. </w:t>
      </w:r>
      <w:r w:rsidRPr="00B40429">
        <w:rPr>
          <w:rFonts w:ascii="Verdana" w:hAnsi="Verdana"/>
          <w:color w:val="000000"/>
          <w:sz w:val="20"/>
          <w:lang w:val="es-ES"/>
        </w:rPr>
        <w:t>Har ni en aning om... Och så vidare, hela eländet. Det var inte att stå ut med.</w:t>
      </w:r>
    </w:p>
    <w:p w14:paraId="2B57368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es-ES"/>
        </w:rPr>
        <w:t xml:space="preserve">Elis begravde doppingen uppe vid byvägen där det hade brunnit av och bara växte epilobium mellan stubbarna, det var likt honom att gå och hitta just ett sånt ställe. </w:t>
      </w:r>
      <w:r w:rsidRPr="00B40429">
        <w:rPr>
          <w:rFonts w:ascii="Verdana" w:hAnsi="Verdana"/>
          <w:color w:val="000000"/>
          <w:sz w:val="20"/>
          <w:lang w:val="de-DE"/>
        </w:rPr>
        <w:t>Han satte dit ett kors med nummer på. Nummer ett. Det blev fler gravar, råttfällornas offer, fåglar som hade flugit mot fönsterrutan, förgiftade sorkar, alltihop begravdes i stillhet och numrerades. Ibland kunde Elis i förbigående fälla en anmärkning om ensamma gravar som ingen brydde sig om. Och var finns er egen kyrkogård? Den skulle intressera mig. Har ni många släktingar där?</w:t>
      </w:r>
    </w:p>
    <w:p w14:paraId="4BD427D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Pojken var skicklig på att ge en ont samvete, ofta behövdes det inte mer än att han tittade på en med dessa bekymrade kusligt fullvuxna ögon och man påmindes genast om alla sina försyndelser.</w:t>
      </w:r>
    </w:p>
    <w:p w14:paraId="25096FE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var en dag när Elis profeterade värre än vanligt och Hanna snoppade av: Elis är väldigt hemma med sånt som dör och har det illa, eller hur?</w:t>
      </w:r>
    </w:p>
    <w:p w14:paraId="761689A4"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Han svarade allvarligt: Men jag måste. Det finns ingen annan som gör det.</w:t>
      </w:r>
    </w:p>
    <w:p w14:paraId="59AB568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 xml:space="preserve">Ett ögonblick blev Hanna gripen av gudvetvad och ville bara trycka barnet intill sig men hans stränga blick hejdade henne. Efteråt tänkte hon; jag måtte väl inte vara hårdhjärtad, jag ska bättra mig. Men det blev ingen bättring för kort därpå hände det </w:t>
      </w:r>
      <w:r w:rsidRPr="00B40429">
        <w:rPr>
          <w:rFonts w:ascii="Verdana" w:hAnsi="Verdana"/>
          <w:color w:val="000000"/>
          <w:sz w:val="20"/>
          <w:lang w:val="de-DE"/>
        </w:rPr>
        <w:lastRenderedPageBreak/>
        <w:t>rysliga och oförlåtliga; Elis hade lovat lilla Mia tre mark om hon visade honom stjärten. Han ville titta på när jag kissade, sa Mia. Och nästan lika illa var det när Elis frågade husvärden: Hur mycket får du för mig?</w:t>
      </w:r>
    </w:p>
    <w:p w14:paraId="1D238649"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Vad sa du?</w:t>
      </w:r>
    </w:p>
    <w:p w14:paraId="76E3610E"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fr-FR"/>
        </w:rPr>
        <w:t xml:space="preserve">Hur mycket får du för mig i månaden? </w:t>
      </w:r>
      <w:r w:rsidRPr="00B40429">
        <w:rPr>
          <w:rFonts w:ascii="Verdana" w:hAnsi="Verdana"/>
          <w:color w:val="000000"/>
          <w:sz w:val="20"/>
          <w:lang w:val="de-DE"/>
        </w:rPr>
        <w:t>Är det svart? Jag menar utan skatt.</w:t>
      </w:r>
    </w:p>
    <w:p w14:paraId="0C0F3B51"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Axel växlade en blick med sin hustru och gick ut ur köket.</w:t>
      </w:r>
    </w:p>
    <w:p w14:paraId="3F635530"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de-DE"/>
        </w:rPr>
        <w:t xml:space="preserve">Till allt annat hade Elis en märklig förmåga att gå och hitta saker som var trasiga. Ideligen kom han släpande med nånting som hade gått sönder och gick till Tom för att visa upp. Kan du laga det här? Du kan laga vadsomhelst. Det har nog fått ligga ute i regnet, titta, det är alldeles mögligt. </w:t>
      </w:r>
      <w:r w:rsidRPr="00B40429">
        <w:rPr>
          <w:rFonts w:ascii="Verdana" w:hAnsi="Verdana"/>
          <w:color w:val="000000"/>
          <w:sz w:val="20"/>
          <w:lang w:val="fr-FR"/>
        </w:rPr>
        <w:t>Det var en fin sak en gång i tiden.</w:t>
      </w:r>
    </w:p>
    <w:p w14:paraId="60C7E635"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Släng det, sa Tom. Jag gör bara nya saker, jag bryr mig inte om sånt som är förstört.</w:t>
      </w:r>
    </w:p>
    <w:p w14:paraId="6FD75BF0"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Elis samlade skräpet i en hög bredvid sin kyrkogård, högen blev större och större och det verkade nästan som om han var stolt över sin bedrövliga ansamling. Ingen hade märkt hur mycket som låg kring backen, skamfilat och oanvändbart, de hade bara inte sett. Men Elis såg, skarpt och kritiskt. Då och då när han betraktade husfolket med sin raka ofrånkomliga blick kunde de med ens bli medvetna om lortiga arbetskläder och arbetshänder.</w:t>
      </w:r>
    </w:p>
    <w:p w14:paraId="33EEFA7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fr-FR"/>
        </w:rPr>
        <w:t xml:space="preserve">En gång sa Hanna med en liten myndighet: Nu ska Elis hålla ögonen på maten och inte tänka på annat. </w:t>
      </w:r>
      <w:r w:rsidRPr="00B40429">
        <w:rPr>
          <w:rFonts w:ascii="Verdana" w:hAnsi="Verdana"/>
          <w:color w:val="000000"/>
          <w:sz w:val="20"/>
          <w:lang w:val="de-DE"/>
        </w:rPr>
        <w:t>Han behöver få lite hull på benen så man inte får skämmas för pappa när hösten kommer.</w:t>
      </w:r>
    </w:p>
    <w:p w14:paraId="720BF08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es-ES"/>
        </w:rPr>
        <w:t xml:space="preserve">Elis frågade: Orkar ni ha mig ända till hösten? När ingen svarade sa han: Ni slösar med maten. </w:t>
      </w:r>
      <w:r w:rsidRPr="00B40429">
        <w:rPr>
          <w:rFonts w:ascii="Verdana" w:hAnsi="Verdana"/>
          <w:color w:val="000000"/>
          <w:sz w:val="20"/>
          <w:lang w:val="de-DE"/>
        </w:rPr>
        <w:t>Har ni tänkt på alla som inte har nån mat alls? Jag är ledsen att behöva säga det men jag vet vad ni slänger i slasken och sen går det i sjön.</w:t>
      </w:r>
    </w:p>
    <w:p w14:paraId="4F18A0C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Nej nu! utbrast Axel och reste sig från bordet. Jag går och tittar till båtarna ett slag.</w:t>
      </w:r>
    </w:p>
    <w:p w14:paraId="7EDCAB7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Fredriksons hade visserligen en liten bortskämdhet; de gillade inte maten ifall den inte var pin färsk, antingen det gällde fisk eller kött eller helt enkelt Hannas hembakade bröd, och så kom det sig att en hel del som man säger fick gå med Fribergs gurkor. Elis upptäckte det genast. Han gick i kylskåpet och plockade fram det överblivna som brukade få stå kvar tills det nått en liten unkenhet och alltså kunde slängas med gott samvete, han räddade dessa rester och åt upp dem, noggrant. Såhär kunde det låta: Nej, inga köttbullar, tack. Jag tar gamla fisksoppan.</w:t>
      </w:r>
    </w:p>
    <w:p w14:paraId="72AABE6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Haha, sa Oswald som hade följt med det mesta och funderat på mycket och aldrig mer fick ha sin bror ifred för sommarbarnet, haha, du är vår gamla slaskhink, är du inte?</w:t>
      </w:r>
    </w:p>
    <w:p w14:paraId="1B579564"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Man äter vad man äter, yttrade Axel. Men det är inte fint sätt att blanda sig i vad gästerna äter, man pratar inte om mat, det är bara nånting som finns.</w:t>
      </w:r>
    </w:p>
    <w:p w14:paraId="0A0AEFAE"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är det visste inte, bjäbbade Elis, tänk på alla som inte har... men längre kom han inte för Axel slog handen i bordet och sa: Nu håller du tyst och ni andra också. Det är ingen frid i det här huset längre.</w:t>
      </w:r>
    </w:p>
    <w:p w14:paraId="60998B39"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Men utomhus härskade fullständig frid i naturen, en tid av vindstilla och lätta sommarregn, nere på ängen blommade äppelträden, allting var på sitt vackraste. Förr om somrarna brukade Tom ströva i skog och stränder när de ljusa nätterna kom men nu hade han tappat lusten. Man vågade aldrig lita på att få vara ensam.</w:t>
      </w:r>
    </w:p>
    <w:p w14:paraId="7D7EFF91"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Mamma, sa han. Hur länge ska han stanna?</w:t>
      </w:r>
    </w:p>
    <w:p w14:paraId="0C1F532B"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Folk kommer och folk går, svarade Hanna. Ta det lugnt. Allting har sin tid och sen kommer en annan tid.</w:t>
      </w:r>
    </w:p>
    <w:p w14:paraId="28C644E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besvärliga var att Elis kunde stöda sina fakta med ovedersäglig statistik. Varje gång dagsnyheterna kom hängde han vid radion och inhämtade nya eländen eller fick de gamla bekräftade. Nyheterna var det enda program han brydde sig om. Men det kunde hända att han blandade ihop faktiska katastrofer med egna fantasier som borrade sig djupt in i framtidens hemska tänkbarheter så att Tom varken visste ut eller in.</w:t>
      </w:r>
    </w:p>
    <w:p w14:paraId="594E392B"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Hursomhelst, så fort man hade Elis i närheten var man tvärt beredd på det värsta – som nu det här med mormor som är långliggare på sjukhuset i stan, Elis kommer farande och säger: Hon dog just nyss! Men det är inte alls mormor utan en kråka med ett ben, minsann, den hade bott med Elis en vecka.</w:t>
      </w:r>
    </w:p>
    <w:p w14:paraId="28F40C0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En dag när Hanna skulle ta bussen för att hälsa på mormor bad Elis att få följa med och hon tyckte att varför inte, han var förstås ett sorgebarn men med stark medkänsla för alla som hade det svårt.</w:t>
      </w:r>
    </w:p>
    <w:p w14:paraId="357D2CA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 xml:space="preserve">Det blev inte fler gånger. Mormor tyckte inte om att ha honom suckande och pustande bredvid sig, han skakade sorgset på huvudet, han tryckte hennes hand som för ett sista </w:t>
      </w:r>
      <w:r w:rsidRPr="00B40429">
        <w:rPr>
          <w:rFonts w:ascii="Verdana" w:hAnsi="Verdana"/>
          <w:color w:val="000000"/>
          <w:sz w:val="20"/>
          <w:lang w:val="de-DE"/>
        </w:rPr>
        <w:lastRenderedPageBreak/>
        <w:t>farväl och när han gick ut på backen ett slag emellan sa hon, mycket förargad: Vad är det för en odräglig unge du har släpat hit?</w:t>
      </w:r>
    </w:p>
    <w:p w14:paraId="1E25BAB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kunde inte hjälpas att alla därhemma blev påverkade av sommarbarnet, nästan lite rädda för honom. Axel tog inte längre sin pipa efter maten utan stolpade genast iväg till båtlidret, han hade blivit tvär och en dag när Elis förhörde honom om årsinkomst och politiska åsikter gick han ut mitt i fisksoppan. Lilla Mia i sin barnsliga oskuld begrep ju ingenting av det hela men hon kände förändringen och blev gnällig och ohanterlig. Vad Oswald beträffar var han ohöljt svartsjuk; Tom hade inte tid med honom längre och när de nån gång var ute och fiskade gick det inte till på det gamla trevliga sättet som var kamratligt och lugnt. Oswald utvecklade en mördande ironi: Ska du verkligen slå ihjäl den där stackars lilla torsken? Och: Titta så många lik vi har i näten idag! Och så vidare. Det var ett rent elände med alltsammans.</w:t>
      </w:r>
    </w:p>
    <w:p w14:paraId="2877AD22"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Axel och Hanna visste nog att de hade lastat Tom för mycket med sommarbarnet men vad skulle de göra, de hade händerna fulla med dagens alla nödvändigheter och ungarna fick sköta sig någorlunda på egen hand.</w:t>
      </w:r>
    </w:p>
    <w:p w14:paraId="1239B7DD"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En dag sa Axel: Tom, du kan lämna det där med klabbningen, ta och se till Elis istället.</w:t>
      </w:r>
    </w:p>
    <w:p w14:paraId="4B4F49D7" w14:textId="77777777" w:rsidR="00387416" w:rsidRPr="00B40429" w:rsidRDefault="00387416" w:rsidP="00B40429">
      <w:pPr>
        <w:suppressAutoHyphens/>
        <w:spacing w:after="0" w:line="240" w:lineRule="auto"/>
        <w:ind w:firstLine="283"/>
        <w:jc w:val="both"/>
        <w:rPr>
          <w:rFonts w:ascii="Verdana" w:hAnsi="Verdana"/>
          <w:color w:val="000000"/>
          <w:sz w:val="20"/>
        </w:rPr>
      </w:pPr>
      <w:r w:rsidRPr="00B40429">
        <w:rPr>
          <w:rFonts w:ascii="Verdana" w:hAnsi="Verdana"/>
          <w:color w:val="000000"/>
          <w:sz w:val="20"/>
        </w:rPr>
        <w:t>Jag klabbar hellre, svarade Tom. Fast han är med då också så det gör ingen skillnad.</w:t>
      </w:r>
    </w:p>
    <w:p w14:paraId="3BD08B8E" w14:textId="77777777" w:rsidR="00387416" w:rsidRPr="00B40429" w:rsidRDefault="00387416" w:rsidP="00B40429">
      <w:pPr>
        <w:suppressAutoHyphens/>
        <w:spacing w:after="0" w:line="240" w:lineRule="auto"/>
        <w:ind w:firstLine="283"/>
        <w:jc w:val="both"/>
        <w:rPr>
          <w:rFonts w:ascii="Verdana" w:hAnsi="Verdana"/>
          <w:color w:val="000000"/>
          <w:sz w:val="20"/>
        </w:rPr>
      </w:pPr>
      <w:r w:rsidRPr="00B40429">
        <w:rPr>
          <w:rFonts w:ascii="Verdana" w:hAnsi="Verdana"/>
          <w:color w:val="000000"/>
          <w:sz w:val="20"/>
        </w:rPr>
        <w:t>Du gör som du vill, genmälte Axel Fredrikson hjälplöst och gick bortåt men vände sig om igen för att säga: Jag är ledsen för det här.</w:t>
      </w:r>
    </w:p>
    <w:p w14:paraId="4A86A73E" w14:textId="77777777" w:rsidR="00387416" w:rsidRPr="00B40429" w:rsidRDefault="00387416" w:rsidP="00B40429">
      <w:pPr>
        <w:suppressAutoHyphens/>
        <w:spacing w:after="0" w:line="240" w:lineRule="auto"/>
        <w:ind w:firstLine="283"/>
        <w:jc w:val="both"/>
        <w:rPr>
          <w:rFonts w:ascii="Verdana" w:hAnsi="Verdana"/>
          <w:color w:val="000000"/>
          <w:sz w:val="20"/>
        </w:rPr>
      </w:pPr>
      <w:r w:rsidRPr="00B40429">
        <w:rPr>
          <w:rFonts w:ascii="Verdana" w:hAnsi="Verdana"/>
          <w:color w:val="000000"/>
          <w:sz w:val="20"/>
        </w:rPr>
        <w:t>Man tror att man har tagit hand om ett främmande barn som det är synd om, men nej – man har fått en oblidkelig iakttagare på nacken, en som hela tiden påminner en om världens ondska och sorg. Månne de där i staden uppfostrade sina barn till misstro och gav dem ett samvete som de var för unga för att bära och förstå? Axel talade om saken med sin hustru och hon trodde han kunde ha rätt. Pojken behövde få lite omväxling. Hur vore det att ta barnen ut på sjön ett tag nu när det var så lugnt och vackert – Hanna kunde passa på och göra en släktvisit i Lovisa under tiden och Axel skulle ju ändå till fyrarna med gastuber. Axel tyckte det var en bra idé, samma morgon hade de ringt från sjöbevakningen att Västerbåda fyr inte brann. Han gick för att fylla på bensin och stuva tuberna och Hanna satte igång med matsäcken.</w:t>
      </w:r>
    </w:p>
    <w:p w14:paraId="2ACADB81" w14:textId="77777777" w:rsidR="00387416" w:rsidRPr="00B40429" w:rsidRDefault="00387416" w:rsidP="00B40429">
      <w:pPr>
        <w:suppressAutoHyphens/>
        <w:spacing w:after="0" w:line="240" w:lineRule="auto"/>
        <w:ind w:firstLine="283"/>
        <w:jc w:val="both"/>
        <w:rPr>
          <w:rFonts w:ascii="Verdana" w:hAnsi="Verdana"/>
          <w:color w:val="000000"/>
          <w:sz w:val="20"/>
        </w:rPr>
      </w:pPr>
      <w:r w:rsidRPr="00B40429">
        <w:rPr>
          <w:rFonts w:ascii="Verdana" w:hAnsi="Verdana"/>
          <w:color w:val="000000"/>
          <w:sz w:val="20"/>
        </w:rPr>
        <w:t>Elis var mycket upphetsad, han knackade ideligen på barometern för han var rädd för storm och han förhörde sig flera gånger om fyröarna, var de nu säkert riktiga öar, alltså alldeles små?</w:t>
      </w:r>
    </w:p>
    <w:p w14:paraId="43539F82" w14:textId="77777777" w:rsidR="00387416" w:rsidRPr="00B40429" w:rsidRDefault="00387416" w:rsidP="00B40429">
      <w:pPr>
        <w:pStyle w:val="Para09"/>
        <w:suppressAutoHyphens/>
        <w:spacing w:line="240" w:lineRule="auto"/>
        <w:ind w:firstLine="283"/>
        <w:jc w:val="both"/>
        <w:rPr>
          <w:rFonts w:ascii="Verdana" w:hAnsi="Verdana"/>
          <w:sz w:val="20"/>
        </w:rPr>
      </w:pPr>
      <w:r w:rsidRPr="00B40429">
        <w:rPr>
          <w:rFonts w:ascii="Verdana" w:hAnsi="Verdana"/>
          <w:sz w:val="20"/>
        </w:rPr>
        <w:t>Små som fluglort, sa Tom. Och än sen då?</w:t>
      </w:r>
    </w:p>
    <w:p w14:paraId="7A1B082D" w14:textId="77777777" w:rsidR="00387416" w:rsidRPr="00B40429" w:rsidRDefault="00387416" w:rsidP="00B40429">
      <w:pPr>
        <w:suppressAutoHyphens/>
        <w:spacing w:after="0" w:line="240" w:lineRule="auto"/>
        <w:ind w:firstLine="283"/>
        <w:jc w:val="both"/>
        <w:rPr>
          <w:rFonts w:ascii="Verdana" w:hAnsi="Verdana"/>
          <w:color w:val="000000"/>
          <w:sz w:val="20"/>
          <w:lang w:val="sv"/>
        </w:rPr>
      </w:pPr>
      <w:r w:rsidRPr="00B40429">
        <w:rPr>
          <w:rFonts w:ascii="Verdana" w:hAnsi="Verdana"/>
          <w:color w:val="000000"/>
          <w:sz w:val="20"/>
          <w:lang w:val="sv"/>
        </w:rPr>
        <w:t>Elis svarade allvarligt att en gång hade han läst en berättelse som hette Lycksalighetens Ö och den ön hade varit mycket liten.</w:t>
      </w:r>
    </w:p>
    <w:p w14:paraId="7A15B143" w14:textId="77777777" w:rsidR="00387416" w:rsidRPr="00B40429" w:rsidRDefault="00387416" w:rsidP="00B40429">
      <w:pPr>
        <w:suppressAutoHyphens/>
        <w:spacing w:after="0" w:line="240" w:lineRule="auto"/>
        <w:ind w:firstLine="283"/>
        <w:jc w:val="both"/>
        <w:rPr>
          <w:rFonts w:ascii="Verdana" w:hAnsi="Verdana"/>
          <w:color w:val="000000"/>
          <w:sz w:val="20"/>
          <w:lang w:val="sv"/>
        </w:rPr>
      </w:pPr>
      <w:r w:rsidRPr="00B40429">
        <w:rPr>
          <w:rFonts w:ascii="Verdana" w:hAnsi="Verdana"/>
          <w:color w:val="000000"/>
          <w:sz w:val="20"/>
          <w:lang w:val="sv"/>
        </w:rPr>
        <w:t>Jaja, genmälte Tom. Kom nu, pappa väntar.</w:t>
      </w:r>
    </w:p>
    <w:p w14:paraId="2D3E4E8D" w14:textId="77777777" w:rsidR="00387416" w:rsidRPr="00B40429" w:rsidRDefault="00387416" w:rsidP="00B40429">
      <w:pPr>
        <w:suppressAutoHyphens/>
        <w:spacing w:after="0" w:line="240" w:lineRule="auto"/>
        <w:ind w:firstLine="283"/>
        <w:jc w:val="both"/>
        <w:rPr>
          <w:rFonts w:ascii="Verdana" w:hAnsi="Verdana"/>
          <w:color w:val="000000"/>
          <w:sz w:val="20"/>
          <w:lang w:val="sv"/>
        </w:rPr>
      </w:pPr>
      <w:r w:rsidRPr="00B40429">
        <w:rPr>
          <w:rFonts w:ascii="Verdana" w:hAnsi="Verdana"/>
          <w:color w:val="000000"/>
          <w:sz w:val="20"/>
          <w:lang w:val="sv"/>
        </w:rPr>
        <w:t>Hopp i båten! ropade Axel, nu far vi ut på semester och lämnar alla tråkigheter bakom oss!</w:t>
      </w:r>
    </w:p>
    <w:p w14:paraId="4A5850C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sv"/>
        </w:rPr>
        <w:t xml:space="preserve">Ungarna drällde ner i durken. Hanna stod på bryggan och viftade av dem när båten satte fart rakt ut. </w:t>
      </w:r>
      <w:r w:rsidRPr="00B40429">
        <w:rPr>
          <w:rFonts w:ascii="Verdana" w:hAnsi="Verdana"/>
          <w:color w:val="000000"/>
          <w:sz w:val="20"/>
          <w:lang w:val="de-DE"/>
        </w:rPr>
        <w:t>Det var en bländande och mild dag, de höga stackmolnen speglade sig i havet och horisonten fanns inte alls. Elis hängde vid relingen och tittade efter öar, ibland vände han på huvudet och grinade mot Tom, han såg verkligen ut som om han hade det bra för en gångs skull. Du tar dig ledigt din fan, tänkte Tom, just nu har du glömt att världen ska gå under och bryr dig bara om dig själv. En bitter våg av det förorättade steg upp inom honom och han beslöt att vara totalt ointresserad, hela vägen ut och hem igen.</w:t>
      </w:r>
    </w:p>
    <w:p w14:paraId="391F2501"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Den första fyren var byggd på ett mycket lågt skär som hade en vinddriven tofs av småskog på mitten. När de lade iland flög måsarna upp och kretsade skrikande över skäret. Axel fick reservtuberna iland och drog upp dem mot fyren över berghällen.</w:t>
      </w:r>
    </w:p>
    <w:p w14:paraId="7ADB5AD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Först stod Elis bara och tittade, stel som en pinne, sen satte han av och flängde upp i snårskogen och ner igen, ejderhonorna flög med stort brak ur sina bon men det märkte han knappt, han for hit och dit och ropade högt och till slut kastade han sig raklång i kråkbärsriset.</w:t>
      </w:r>
    </w:p>
    <w:p w14:paraId="4C3A101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Jag sa åt dig att han inte är klok, sa Oswald föraktfullt. Och en sån där låter du ränna efter dig från morgon till kväll. En fin kamrat du har skaffat dig.</w:t>
      </w:r>
    </w:p>
    <w:p w14:paraId="6A888F4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Tom gick långsamt fram till Elis där han låg och tittade upp i himlen och verkade alldeles oförskämt nöjd.</w:t>
      </w:r>
    </w:p>
    <w:p w14:paraId="13EDB532"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sa: Jag har aldrig förut varit på en riktig ö, en som ser ut som en ö. Den är så liten att den kunde vara min egen.</w:t>
      </w:r>
    </w:p>
    <w:p w14:paraId="214CF231"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lastRenderedPageBreak/>
        <w:t>Du pratar, sa Tom. Förresten är den ejdrarnas också. Sen gick han sin väg.</w:t>
      </w:r>
    </w:p>
    <w:p w14:paraId="1FF4100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fr-FR"/>
        </w:rPr>
        <w:t xml:space="preserve">När Axel kom tillbaka för att fortsätta till nästa fyr ville Elis inte följa med. </w:t>
      </w:r>
      <w:r w:rsidRPr="00B40429">
        <w:rPr>
          <w:rFonts w:ascii="Verdana" w:hAnsi="Verdana"/>
          <w:color w:val="000000"/>
          <w:sz w:val="20"/>
          <w:lang w:val="de-DE"/>
        </w:rPr>
        <w:t>Jag stannar här, sa han. Jag tycker om den här ön.</w:t>
      </w:r>
    </w:p>
    <w:p w14:paraId="7117A84B"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Men vi kan bli borta ett par timmar, invände Axel. Vi ska till fyrar som är långt ut. Och där är det mycket vackrare, höga berg och allt möjligt som du kan tycka om.</w:t>
      </w:r>
    </w:p>
    <w:p w14:paraId="33A0379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gör detsamma, sa Elis. Far ni bara. Jag stannar här.</w:t>
      </w:r>
    </w:p>
    <w:p w14:paraId="2481568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var ogörligt att få pojken på bättre tankar. Till slut tog Axel Tom lite åt sidan och sa: Det vore bra om du kunde stanna med honom tills jag kommer tillbaka och plockar upp er. Han kan gå och drälla i sjön eller annars bära sig tokigt åt och det är vi som har ansvar för pojken.</w:t>
      </w:r>
    </w:p>
    <w:p w14:paraId="10E1352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Lilla Mia ropade: Jag vill fara till nästa fyr, jag vill fara till nästa fyr!</w:t>
      </w:r>
    </w:p>
    <w:p w14:paraId="2AC04D1E"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Men pappa, sa Tom, jag kan inte vara med honom i timmar på den här eländiga plätten!</w:t>
      </w:r>
    </w:p>
    <w:p w14:paraId="2E5B43B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kan du visst det, svarade pappan och stötte ut. Ibland får man finna sig i ett och annat som inte är så trevligt.</w:t>
      </w:r>
    </w:p>
    <w:p w14:paraId="7E42098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Försök hitta gamla ruttna fåglar åt honom! skrek Oswald över vattnet. Barnvakt!</w:t>
      </w:r>
    </w:p>
    <w:p w14:paraId="4673E9B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Först vid nästa fyr kom Axel ihåg att han inte hade lämnat matsäck åt pojkarna. Det skulle Hanna aldrig ha glömt – men vad i friden, värre kunde ha hänt.</w:t>
      </w:r>
    </w:p>
    <w:p w14:paraId="67D9E68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Och en timme senare hände det verkligen nånting; bränsleröret gick av och sånt är inte lätt att reparera i en handvändning.</w:t>
      </w:r>
    </w:p>
    <w:p w14:paraId="2D6D82BD" w14:textId="77777777" w:rsidR="00387416" w:rsidRPr="00B40429" w:rsidRDefault="00387416" w:rsidP="00B40429">
      <w:pPr>
        <w:pStyle w:val="Para02"/>
        <w:suppressAutoHyphens/>
        <w:spacing w:beforeLines="0" w:line="240" w:lineRule="auto"/>
        <w:ind w:firstLine="283"/>
        <w:jc w:val="both"/>
        <w:rPr>
          <w:rFonts w:ascii="Verdana" w:hAnsi="Verdana"/>
          <w:sz w:val="20"/>
        </w:rPr>
      </w:pPr>
    </w:p>
    <w:p w14:paraId="5D3D6141" w14:textId="77777777" w:rsidR="00387416" w:rsidRPr="00B40429" w:rsidRDefault="00387416" w:rsidP="00B40429">
      <w:pPr>
        <w:pStyle w:val="Para02"/>
        <w:suppressAutoHyphens/>
        <w:spacing w:beforeLines="0" w:line="240" w:lineRule="auto"/>
        <w:ind w:firstLine="283"/>
        <w:jc w:val="both"/>
        <w:rPr>
          <w:rFonts w:ascii="Verdana" w:hAnsi="Verdana"/>
          <w:sz w:val="20"/>
        </w:rPr>
      </w:pPr>
      <w:r w:rsidRPr="00B40429">
        <w:rPr>
          <w:rFonts w:ascii="Verdana" w:hAnsi="Verdana"/>
          <w:sz w:val="20"/>
        </w:rPr>
        <w:t>Vet du vad, sa Elis, han lät närmast andaktsfull. Den här ön är underbar. Den är så långt borta att ingenting farligt kan komma hit. Och vattnet är alldeles rent.</w:t>
      </w:r>
    </w:p>
    <w:p w14:paraId="16C8D73A" w14:textId="77777777" w:rsidR="00387416" w:rsidRPr="00B40429" w:rsidRDefault="00387416" w:rsidP="00B40429">
      <w:pPr>
        <w:suppressAutoHyphens/>
        <w:spacing w:after="0" w:line="240" w:lineRule="auto"/>
        <w:ind w:firstLine="283"/>
        <w:jc w:val="both"/>
        <w:rPr>
          <w:rFonts w:ascii="Verdana" w:hAnsi="Verdana"/>
          <w:color w:val="000000"/>
          <w:sz w:val="20"/>
          <w:lang w:val="sv"/>
        </w:rPr>
      </w:pPr>
      <w:r w:rsidRPr="00B40429">
        <w:rPr>
          <w:rFonts w:ascii="Verdana" w:hAnsi="Verdana"/>
          <w:color w:val="000000"/>
          <w:sz w:val="20"/>
          <w:lang w:val="sv"/>
        </w:rPr>
        <w:t>Det är vad du tror, genmälte Tom, han gick längre ut på udden och började slänga småsten i sjön; det fanns absolut ingenting att göra utom att vänta och låta tiden gå till ingens fröjd och nytta. Haha en sån underbar lycksalighetsö. O nej! Mörka funderingar kom och gick och kom tillbaka igen; en hel sommar i skuggan av ständig bedrövelse och bevakning, att aldrig få vara allena på rätt vis och med all världens idiotiska begravningar och sophögar... Och som om det inte räckte med dagens sorgligheter så fick man höra om morgondagens när allting skulle bli etter värre, det var inte rättvist!</w:t>
      </w:r>
    </w:p>
    <w:p w14:paraId="31F59307" w14:textId="77777777" w:rsidR="00387416" w:rsidRPr="00B40429" w:rsidRDefault="00387416" w:rsidP="00B40429">
      <w:pPr>
        <w:suppressAutoHyphens/>
        <w:spacing w:after="0" w:line="240" w:lineRule="auto"/>
        <w:ind w:firstLine="283"/>
        <w:jc w:val="both"/>
        <w:rPr>
          <w:rFonts w:ascii="Verdana" w:hAnsi="Verdana"/>
          <w:color w:val="000000"/>
          <w:sz w:val="20"/>
          <w:lang w:val="sv"/>
        </w:rPr>
      </w:pPr>
      <w:r w:rsidRPr="00B40429">
        <w:rPr>
          <w:rFonts w:ascii="Verdana" w:hAnsi="Verdana"/>
          <w:color w:val="000000"/>
          <w:sz w:val="20"/>
          <w:lang w:val="sv"/>
        </w:rPr>
        <w:t>Och nu kom Elis rännande med ögonen på skaft och ropade: En ö som är bortglömd i världshavet! Fantastiskt. Här är så rent. Här är så ödsligt och tomt!</w:t>
      </w:r>
    </w:p>
    <w:p w14:paraId="35164DE8"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Fantastisk kan du vara själv, sa Tom. Och något vidare tomt tycker jag inte det är, ett sånt ejderår som vi har i år. Han tillade med en axelryckning: Fast det blir väl inte värst många kullar så som du har farit fram.</w:t>
      </w:r>
    </w:p>
    <w:p w14:paraId="33B7995F"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Hur menar du?</w:t>
      </w:r>
    </w:p>
    <w:p w14:paraId="25838E0E"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Nåja, jag menar bara att om man skrämmer upp en ejderhona kommer hon inte tillbaka till boet. Det är väldigt känsliga fåglar.</w:t>
      </w:r>
    </w:p>
    <w:p w14:paraId="42ED7FEF"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Elis sa ingenting. Det var ganska roligt att titta på honom där han klev vidare i kråkriset, ett långsamt steg i taget med armbågarna tätt till kroppen och den magra halsen framskjuten. Nu fick han minsann känna på hur det är när nån ger en ont samvete. Tom gick efter honom. Nu stod Elis och stirrade ner i ett bo med fem ungar, de var mycket små och mörkluddiga och höll sig prickstilla.</w:t>
      </w:r>
    </w:p>
    <w:p w14:paraId="2C51CD4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Hur går det med dem nu? viskade han.</w:t>
      </w:r>
    </w:p>
    <w:p w14:paraId="593D651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Nå det ska du inte tänka på. Du ska bara tänka på att du är på ”en ö som är bortglömd i världshavet”, var det inte så du sa? Det kanske kan intressera dig att ett sånt här skär kan bli bortglömt på allvar. Det är mycket svårt att hitta hit igen.</w:t>
      </w:r>
    </w:p>
    <w:p w14:paraId="235B77E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bara tittade.</w:t>
      </w:r>
    </w:p>
    <w:p w14:paraId="07137EE9"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Du tror mig inte? Men sånt har hänt. Tom satte sig ner och stödde huvudet i handen. Jag vill ju inte skrämma dig, sa han, men det har hänt att de hittar benrangel här och där på stränderna. Det kan inte hjälpas och det är bättre att helt enkelt glömma bort. I alla fall, tänk dig, där satt de och väntade och väntade och ingen kom.</w:t>
      </w:r>
    </w:p>
    <w:p w14:paraId="11F867A5" w14:textId="77777777" w:rsidR="00387416" w:rsidRPr="00B40429" w:rsidRDefault="00387416" w:rsidP="00B40429">
      <w:pPr>
        <w:suppressAutoHyphens/>
        <w:spacing w:after="0" w:line="240" w:lineRule="auto"/>
        <w:ind w:firstLine="283"/>
        <w:jc w:val="both"/>
        <w:rPr>
          <w:rFonts w:ascii="Verdana" w:hAnsi="Verdana"/>
          <w:color w:val="000000"/>
          <w:sz w:val="20"/>
          <w:lang w:val="es-ES"/>
        </w:rPr>
      </w:pPr>
      <w:r w:rsidRPr="00B40429">
        <w:rPr>
          <w:rFonts w:ascii="Verdana" w:hAnsi="Verdana"/>
          <w:color w:val="000000"/>
          <w:sz w:val="20"/>
          <w:lang w:val="es-ES"/>
        </w:rPr>
        <w:t>Men han har ju karta med sig, sa Elis.</w:t>
      </w:r>
    </w:p>
    <w:p w14:paraId="01ACE4DC"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es-ES"/>
        </w:rPr>
        <w:t xml:space="preserve">Har han? </w:t>
      </w:r>
      <w:r w:rsidRPr="00B40429">
        <w:rPr>
          <w:rFonts w:ascii="Verdana" w:hAnsi="Verdana"/>
          <w:color w:val="000000"/>
          <w:sz w:val="20"/>
          <w:lang w:val="de-DE"/>
        </w:rPr>
        <w:t>Nu när jag kommer att tänka på saken blev sjökortet hemma... Aj aj det var inte så bra. Tom suckade och gav Elis en hastig blick mellan fingrarna, han hade en våldsam lust att skratta. Här har du dina katastrofer. Och jag kan göra ännu värre, vänta bara.</w:t>
      </w:r>
    </w:p>
    <w:p w14:paraId="60D47D1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gick och satte sig bakom en sten. Och solen vandrade vidare mot eftermiddag och knotten sjöng, sjöfåglarna vände stillsamt tillbaka till sina bon.</w:t>
      </w:r>
    </w:p>
    <w:p w14:paraId="52CF21BD"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lastRenderedPageBreak/>
        <w:t>När Tom blev hungrig fick han ett bra uppslag, han letade fram Elis och meddelade att nu var det illa ställt, de hade ingenting att äta – precis som alla stackars människor ute i världen. Du kan ju äta kråkbär, sa han, men man kan förstås få hemskt ont i magen av det. Om du är törstig har du en vattenpott just bakom dig fast den är nog salt och så pass unken att till och med askaskorna har dött. Han ökade ut; du får sila deras lik mellan tänderna, och förstod genast att det var en oförsiktig överdrift, han hade gått till personligheter och tappat stilen. Elis betraktade honom länge och skarpt, sen vände han sig bort.</w:t>
      </w:r>
    </w:p>
    <w:p w14:paraId="6F4E265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fr-FR"/>
        </w:rPr>
        <w:t xml:space="preserve">Nu hade havet fått en varmare ton. </w:t>
      </w:r>
      <w:r w:rsidRPr="00B40429">
        <w:rPr>
          <w:rFonts w:ascii="Verdana" w:hAnsi="Verdana"/>
          <w:color w:val="000000"/>
          <w:sz w:val="20"/>
          <w:lang w:val="de-DE"/>
        </w:rPr>
        <w:t>Timmarna gick, Axel borde ha kommit för längesen. Och det fanns ingenting att göra utom att skrämma Elis. Varför hade Axel inte kommit, vad menade han med att göra en orolig och låta en hel dag gå förlorad på det här sättet! Det började krypa i en, överallt, det var inte att stå ut med.</w:t>
      </w:r>
    </w:p>
    <w:p w14:paraId="24222A9B"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skrek han. Var är du! Kom hit ett tag!</w:t>
      </w:r>
    </w:p>
    <w:p w14:paraId="4DC942F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kom och ställde sig att titta under lugg.</w:t>
      </w:r>
    </w:p>
    <w:p w14:paraId="3D1AE29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Hördu, sa Tom, det är nånting jag måste tala om för dig. Det här vädret är inte naturligt. Det drar ihop sig till storm.</w:t>
      </w:r>
    </w:p>
    <w:p w14:paraId="4B735AB3"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är alldeles lugnt, sa Elis, han var tydligt misstrogen.</w:t>
      </w:r>
    </w:p>
    <w:p w14:paraId="236B667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Stormcentrum, typiskt, förklarade Tom. Men du vet ingenting om sjön. Det kan komma på en gång, pang, vågorna går över hela skäret.</w:t>
      </w:r>
    </w:p>
    <w:p w14:paraId="6A458F42"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Nå men fyren då?</w:t>
      </w:r>
    </w:p>
    <w:p w14:paraId="0995B624"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Den var låst. Vi kan inte komma in. Han fortsatte av bara farten: Och ormarna som kommer fram om natten...</w:t>
      </w:r>
    </w:p>
    <w:p w14:paraId="4F792A6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hittar du på.</w:t>
      </w:r>
    </w:p>
    <w:p w14:paraId="765D0C35"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Kanske jag hittar på och kanske inte. Och vad är det du gör själv då?</w:t>
      </w:r>
    </w:p>
    <w:p w14:paraId="6AAA3614"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sa långsamt: Du tycker inte om mig.</w:t>
      </w:r>
    </w:p>
    <w:p w14:paraId="1EE97B9A" w14:textId="77777777" w:rsidR="00387416" w:rsidRPr="00B40429" w:rsidRDefault="00387416" w:rsidP="00B40429">
      <w:pPr>
        <w:pStyle w:val="Para02"/>
        <w:suppressAutoHyphens/>
        <w:spacing w:beforeLines="0" w:line="240" w:lineRule="auto"/>
        <w:ind w:firstLine="283"/>
        <w:jc w:val="both"/>
        <w:rPr>
          <w:rFonts w:ascii="Verdana" w:hAnsi="Verdana"/>
          <w:sz w:val="20"/>
        </w:rPr>
      </w:pPr>
    </w:p>
    <w:p w14:paraId="7E3790B8" w14:textId="77777777" w:rsidR="00387416" w:rsidRPr="00B40429" w:rsidRDefault="00387416" w:rsidP="00B40429">
      <w:pPr>
        <w:pStyle w:val="Para02"/>
        <w:suppressAutoHyphens/>
        <w:spacing w:beforeLines="0" w:line="240" w:lineRule="auto"/>
        <w:ind w:firstLine="283"/>
        <w:jc w:val="both"/>
        <w:rPr>
          <w:rFonts w:ascii="Verdana" w:hAnsi="Verdana"/>
          <w:sz w:val="20"/>
        </w:rPr>
      </w:pPr>
      <w:r w:rsidRPr="00B40429">
        <w:rPr>
          <w:rFonts w:ascii="Verdana" w:hAnsi="Verdana"/>
          <w:sz w:val="20"/>
        </w:rPr>
        <w:t>Det värsta av alltihop var att inte ha nånting att göra. Tom tog slidkniven och gav sig in i vindfället för att skära granris, granris för en koja, en sån som han hade brukat bygga för Oswald när de var på utfärd, han skar och slet och svetten rann i nacken och alltihop var egentligen helt onödigt men han orkade inte ha Elis ögon på sig hela tiden och det var nästan kväll och båten hade inte kommit... Och nu frågade Elis om det var nödsignaler han höll på med.</w:t>
      </w:r>
    </w:p>
    <w:p w14:paraId="34B7D184"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sv"/>
        </w:rPr>
        <w:t xml:space="preserve">Nej! Vi har väl inga tändstickor heller! </w:t>
      </w:r>
      <w:r w:rsidRPr="00B40429">
        <w:rPr>
          <w:rFonts w:ascii="Verdana" w:hAnsi="Verdana"/>
          <w:color w:val="000000"/>
          <w:sz w:val="20"/>
          <w:lang w:val="de-DE"/>
        </w:rPr>
        <w:t>Tom fick upp takkonstruktionen och körde in den i gransnåret. Det här är ju idiotiskt, alltihop är idiotiskt och båten som inte kommer... Om det är fyrljuset som krånglar – nej, då skulle han ha vänt med detsamma. Det är något annat, något allvarligt... Och nu ramlade hela taket ner och han svängde runt mot Elis och ropade häftigt: Du vet inte hur det börjar när det blir storm! Du har inte varit med om det! Allting blir mörkt... Och du hör ett konstigt ljud som bara kommer närmare och närmare – och fåglarna blir alldeles tysta... Det här gick in, det var tydligt. Han fortsatte: Ibland före ett oväder stiger vattnet men ibland sjunker det. Katastrofalt! Du såg hur lågt det är! Bara grönt slem överallt. Och när sjön kommer in som en vägg kan ingenting hålla sig kvar, ingenting!</w:t>
      </w:r>
    </w:p>
    <w:p w14:paraId="0AED735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Varför gör du såhär, viskade Elis.</w:t>
      </w:r>
    </w:p>
    <w:p w14:paraId="526FC2C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Vad menar du?</w:t>
      </w:r>
    </w:p>
    <w:p w14:paraId="248F254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Varför tycker du inte om mig?</w:t>
      </w:r>
    </w:p>
    <w:p w14:paraId="2295F35B"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Och varför bråkar du med mig! Nu är jag trött på alltihop, det är inte roligt längre! Lägg dig och sov nånstans.</w:t>
      </w:r>
    </w:p>
    <w:p w14:paraId="6DA5A66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Men dina ormar? Jag är rädd!</w:t>
      </w:r>
    </w:p>
    <w:p w14:paraId="06EC932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 ja ja, det finns inga ormar, utbrast Tom otåligt, det finns det aldrig på såna här små skär. Jag är trött! Jag har försökt, jag har försökt på alla sätt men det blir inte bättre med dig, du bara pratar konstiga saker och får en att bli lika konstig som du! Och pappa har inte kommit och han borde ha kommit för längesen!</w:t>
      </w:r>
    </w:p>
    <w:p w14:paraId="3CD7318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Jag är rädd, upprepade Elis. Gör nånting... du kan ju göra vadsomhelst! Plötsligt hakade han sig fast i Toms tröja och tjatade gång på gång att han var rädd – du har skrämt mig, ropade han, gör nånting, du kan göra vadsomhelst!</w:t>
      </w:r>
    </w:p>
    <w:p w14:paraId="26944F34"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 xml:space="preserve">Tom ryckte sig loss så häftigt att Elis for baklänges, där satt han i mossan och tittade och hans stora ögon hade blivit små som springor och han sa, långsamt och mycket lågt: Javisst, din pappa borde ha kommit för längesen. Varför har han inte kommit? Det är inte </w:t>
      </w:r>
      <w:r w:rsidRPr="00B40429">
        <w:rPr>
          <w:rFonts w:ascii="Verdana" w:hAnsi="Verdana"/>
          <w:color w:val="000000"/>
          <w:sz w:val="20"/>
          <w:lang w:val="de-DE"/>
        </w:rPr>
        <w:lastRenderedPageBreak/>
        <w:t>alls därför att han inte kan hitta oss. Det sa du för att skrämma mig. Det har hänt honom nånting.</w:t>
      </w:r>
    </w:p>
    <w:p w14:paraId="22AF501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väntade ett tag och fortsatte i triumf: Han kan ha brutit benet och där ligger han! Och man väntar och väntar men han kommer inte...</w:t>
      </w:r>
    </w:p>
    <w:p w14:paraId="3AA03FCC"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Prat, sa Tom ursinnigt, sånt kan bara hända på vintern när det är is på berget. Och med ens mindes han hur det var när de satt och väntade förra hösten, den gången pappa var ute vid fyrarna med Oswald och gasen fattade eld och sprängde linsen rakt i ansiktet på honom och han tog sig hem halvt förblindad bäst han kunde och fick riktningen av Oswald som bara grät och grät...</w:t>
      </w:r>
    </w:p>
    <w:p w14:paraId="30BC4CDA"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Elis pratade vidare på samma sätt medan han hela tiden uppmärksamt iakttog Toms ansikte: Därhemma vet de ingenting. Det har blivit sent på kvällen. Till slut förstår de att nånting har hänt. Vad säger du om det?</w:t>
      </w:r>
    </w:p>
    <w:p w14:paraId="42DD1592"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Jag säger att du är en ynkrygg! skrek Tom. Du är rädd! Du är så feg att det luktar om dig...</w:t>
      </w:r>
    </w:p>
    <w:p w14:paraId="36915BBB"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Med ens, otroligt snabbt, kom Elis på fötter och kastade sig emot honom, han såg tänderna blänka till, två rader täta små tänder mellan läpparnas förtvivlade grin och han for omkull i ett livtag som var benhårt och blint av raseri. De rullade in under krypgranarna, där var redan skumt, de måste slåss under ett lågt tak av hoptrasslat grenverk – du sommarbarn minsann, du din sommarjävel släpp inte taget för då vet jag inte vad jag kan ställa till med dig jag bara slår och slår, den magra beniga kroppen under honom var bristfärdigt spänd, det stod fullständigt klart att ett nederlag var omöjligt, otänkbart för någon av dem. De måste fortsätta. De slogs i fullständig tystnad, ljudlöst, inte en flämtning. Nu vräkte han undan sin kamrat och de for ifrån varann men kunde inte resa sig för det fanns inte plats och de kröp tillbaka och fortsatte att slåss, vad kunde de annat göra.</w:t>
      </w:r>
    </w:p>
    <w:p w14:paraId="0178D8AC"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Ejderhonan låg orörlig i sitt bo, hon hade samma färg som marken. Hon låg lika stilla när de fick syn på henne och när de mycket försiktigt kröp ut ur gransnåret igen och reste sig och gick ifrån varandra.</w:t>
      </w:r>
    </w:p>
    <w:p w14:paraId="141CF9C1"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Natten hade kommit. Västerhimlen brann ännu som en ros längst nere vid horisonten men det var i alla fall natt. Tom gick ett stycke neråt båtstranden där Axel brukade lägga iland, han darrade våldsamt, skakade i hela kroppen och försökte låta bli att tänka på någonting alls. Låt det vara lugnt, var så snäll och låt det vara lugnt, bara sitta på berget med knogarna hårt mot ögon-en och låta det vara lugnt. Det gick bra en lång stund och sen exploderade en hågkomst och han lät den komma och den kom, den där gången när gasen exploderade i fyren. Mamma som frågade, Axel vad tog du dig till när det hade hänt? Pappa som svarade: Jag kröp ett tag tills ögonen kunde se lite igen och fick Oswald i båten och försökte lugna honom. I alla fall blåste det inte och det var en bra sak. Man får ta det som det kommer. Så sa han – man får ta det som det kommer. Och då sa jag, pappa klarar vadsomhelst och är aldrig rädd, och pappa sa, du har fel. Jag har aldrig varit så rädd i hela mitt liv, just så sa han; jag har aldrig varit så rädd i hela mitt liv.</w:t>
      </w:r>
    </w:p>
    <w:p w14:paraId="36A62E9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var den timme när västerhimlen slocknar och ger plats för soluppgång från andra hållet. Det var hemskt kallt. När Tom gick tillbaka i halvljuset kunde han bara urskilja Elis som en silhuett mot havet, han sa: Nu kommer han snart. Han har nog nånting viktigt för sig, nånting som inte kan skjutas upp.</w:t>
      </w:r>
    </w:p>
    <w:p w14:paraId="20563528" w14:textId="77777777" w:rsidR="00387416" w:rsidRPr="00B40429" w:rsidRDefault="00387416" w:rsidP="00B40429">
      <w:pPr>
        <w:suppressAutoHyphens/>
        <w:spacing w:after="0" w:line="240" w:lineRule="auto"/>
        <w:ind w:firstLine="283"/>
        <w:jc w:val="both"/>
        <w:rPr>
          <w:rFonts w:ascii="Verdana" w:hAnsi="Verdana"/>
          <w:color w:val="000000"/>
          <w:sz w:val="20"/>
          <w:lang w:val="fr-FR"/>
        </w:rPr>
      </w:pPr>
      <w:r w:rsidRPr="00B40429">
        <w:rPr>
          <w:rFonts w:ascii="Verdana" w:hAnsi="Verdana"/>
          <w:color w:val="000000"/>
          <w:sz w:val="20"/>
          <w:lang w:val="fr-FR"/>
        </w:rPr>
        <w:t>Säger du det, sa Elis.</w:t>
      </w:r>
    </w:p>
    <w:p w14:paraId="2641F6AE"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Jo. Men det blåser inte och det är en bra sak. Man får ta det som det kommer.</w:t>
      </w:r>
    </w:p>
    <w:p w14:paraId="4BA13F10"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 stod en stund och tittade mot sjön. Några måsar flög upp vid udden och skränade ett tag, sen var det tyst igen.</w:t>
      </w:r>
    </w:p>
    <w:p w14:paraId="03FD1817"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Tom sa: Det är lika bra att du går och sover lite. Jag väcker dig när han kommer.</w:t>
      </w:r>
    </w:p>
    <w:p w14:paraId="1F91E494" w14:textId="77777777" w:rsidR="00387416" w:rsidRPr="00B40429" w:rsidRDefault="00387416" w:rsidP="00B40429">
      <w:pPr>
        <w:pStyle w:val="Para02"/>
        <w:suppressAutoHyphens/>
        <w:spacing w:beforeLines="0" w:line="240" w:lineRule="auto"/>
        <w:ind w:firstLine="283"/>
        <w:jc w:val="both"/>
        <w:rPr>
          <w:rFonts w:ascii="Verdana" w:hAnsi="Verdana"/>
          <w:sz w:val="20"/>
        </w:rPr>
      </w:pPr>
    </w:p>
    <w:p w14:paraId="3AFABA69" w14:textId="77777777" w:rsidR="00387416" w:rsidRPr="00B40429" w:rsidRDefault="00387416" w:rsidP="00B40429">
      <w:pPr>
        <w:pStyle w:val="Para02"/>
        <w:suppressAutoHyphens/>
        <w:spacing w:beforeLines="0" w:line="240" w:lineRule="auto"/>
        <w:ind w:firstLine="283"/>
        <w:jc w:val="both"/>
        <w:rPr>
          <w:rFonts w:ascii="Verdana" w:hAnsi="Verdana"/>
          <w:sz w:val="20"/>
        </w:rPr>
      </w:pPr>
      <w:r w:rsidRPr="00B40429">
        <w:rPr>
          <w:rFonts w:ascii="Verdana" w:hAnsi="Verdana"/>
          <w:sz w:val="20"/>
        </w:rPr>
        <w:t>Axel kom tillbaka i gryningen, först hördes motorn bara som svaga pulsslag, de blev starkare, nu syntes båten som en liten svart fläck i det gråa morgonhavet och nu kunde man redan se de vita mustascherna kring bogen. Axel gjorde en sväng runt revet, saktade och lade iland. Där stod de och väntade all right. Han förstod genast. Den ena hade en osannolikt uppsvullen och helt förändrad näsa, den andra kunde knappt titta genom ena ögat, förresten var de ganska så sönderrivna.</w:t>
      </w:r>
    </w:p>
    <w:p w14:paraId="3FCE3446"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Jaha ja, sa Axel, så allting tycks vara under kontroll. Det blev alltså motorstopp, bränsleröret gick av. Jag är ledsen för det här men man får väl ta saker som de kommer. Hur har ni haft det?</w:t>
      </w:r>
    </w:p>
    <w:p w14:paraId="64B82B02"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lastRenderedPageBreak/>
        <w:t>Bra, sa Elis.</w:t>
      </w:r>
    </w:p>
    <w:p w14:paraId="0856D3CE"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Nå hopp i båten då så far vi hem. Men väck inte ungarna, de är trötta.</w:t>
      </w:r>
    </w:p>
    <w:p w14:paraId="060844C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 satte sig nära maskinlådan där det var varmare och fick en presenning över sig.</w:t>
      </w:r>
    </w:p>
    <w:p w14:paraId="06434FF4"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Här har ni Hannas matsäck, sa Axel, ät nu upp det sista annars blir hon arg. Kaffe har ni i termosen.</w:t>
      </w:r>
    </w:p>
    <w:p w14:paraId="5F5EE5F5"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Medan båten gick över fjärden ljusnade himlen i öster och blev skär, den första lilla glödande skärvan av en ny sol stack upp över horisonten. Det var kallt.</w:t>
      </w:r>
    </w:p>
    <w:p w14:paraId="56A8C92F"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Vänta nu lite med att somna, sa Axel, jag har nånting åt Elis som han kommer att tycka om. Titta. Har du nånsin sett ett så vackert fågelskelett? Det kan du begrava med pompa och ståt.</w:t>
      </w:r>
    </w:p>
    <w:p w14:paraId="243B0078" w14:textId="77777777" w:rsidR="0038741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Det är ovanligt vackert, svarade Elis, och det var mycket snällt att ge det åt mig, men jag tror tyvärr inte att jag bryr mig om det.</w:t>
      </w:r>
    </w:p>
    <w:p w14:paraId="3A8C2768" w14:textId="068DC0C2" w:rsidR="00E632F6" w:rsidRPr="00B40429" w:rsidRDefault="00387416" w:rsidP="00B40429">
      <w:pPr>
        <w:suppressAutoHyphens/>
        <w:spacing w:after="0" w:line="240" w:lineRule="auto"/>
        <w:ind w:firstLine="283"/>
        <w:jc w:val="both"/>
        <w:rPr>
          <w:rFonts w:ascii="Verdana" w:hAnsi="Verdana"/>
          <w:color w:val="000000"/>
          <w:sz w:val="20"/>
          <w:lang w:val="de-DE"/>
        </w:rPr>
      </w:pPr>
      <w:r w:rsidRPr="00B40429">
        <w:rPr>
          <w:rFonts w:ascii="Verdana" w:hAnsi="Verdana"/>
          <w:color w:val="000000"/>
          <w:sz w:val="20"/>
          <w:lang w:val="de-DE"/>
        </w:rPr>
        <w:t>Och så rullade han ihop sig på durken tätt bredvid Tom och de somnade ögonblickligen.</w:t>
      </w:r>
    </w:p>
    <w:sectPr w:rsidR="00E632F6" w:rsidRPr="00B40429" w:rsidSect="00B40429">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017A5" w14:textId="77777777" w:rsidR="005A318A" w:rsidRDefault="005A318A" w:rsidP="00B40429">
      <w:pPr>
        <w:spacing w:after="0" w:line="240" w:lineRule="auto"/>
      </w:pPr>
      <w:r>
        <w:separator/>
      </w:r>
    </w:p>
  </w:endnote>
  <w:endnote w:type="continuationSeparator" w:id="0">
    <w:p w14:paraId="7BA3D2A3" w14:textId="77777777" w:rsidR="005A318A" w:rsidRDefault="005A318A" w:rsidP="00B40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04A7F" w14:textId="77777777" w:rsidR="00B40429" w:rsidRDefault="00B40429" w:rsidP="009E2C1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C1F75B3" w14:textId="77777777" w:rsidR="00B40429" w:rsidRDefault="00B40429" w:rsidP="00B4042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AB4C1" w14:textId="1CAA4064" w:rsidR="00B40429" w:rsidRPr="00B40429" w:rsidRDefault="00B40429" w:rsidP="00B40429">
    <w:pPr>
      <w:pStyle w:val="Footer"/>
      <w:ind w:right="360"/>
      <w:rPr>
        <w:rFonts w:ascii="Arial" w:hAnsi="Arial" w:cs="Arial"/>
        <w:color w:val="999999"/>
        <w:sz w:val="20"/>
        <w:lang w:val="ru-RU"/>
      </w:rPr>
    </w:pPr>
    <w:r w:rsidRPr="00B40429">
      <w:rPr>
        <w:rStyle w:val="PageNumber"/>
        <w:rFonts w:ascii="Arial" w:hAnsi="Arial" w:cs="Arial"/>
        <w:color w:val="999999"/>
        <w:sz w:val="20"/>
        <w:lang w:val="ru-RU"/>
      </w:rPr>
      <w:t xml:space="preserve">Библиотека «Артефакт» — </w:t>
    </w:r>
    <w:r w:rsidRPr="00B40429">
      <w:rPr>
        <w:rStyle w:val="PageNumber"/>
        <w:rFonts w:ascii="Arial" w:hAnsi="Arial" w:cs="Arial"/>
        <w:color w:val="999999"/>
        <w:sz w:val="20"/>
      </w:rPr>
      <w:t>http</w:t>
    </w:r>
    <w:r w:rsidRPr="00B40429">
      <w:rPr>
        <w:rStyle w:val="PageNumber"/>
        <w:rFonts w:ascii="Arial" w:hAnsi="Arial" w:cs="Arial"/>
        <w:color w:val="999999"/>
        <w:sz w:val="20"/>
        <w:lang w:val="ru-RU"/>
      </w:rPr>
      <w:t>://</w:t>
    </w:r>
    <w:r w:rsidRPr="00B40429">
      <w:rPr>
        <w:rStyle w:val="PageNumber"/>
        <w:rFonts w:ascii="Arial" w:hAnsi="Arial" w:cs="Arial"/>
        <w:color w:val="999999"/>
        <w:sz w:val="20"/>
      </w:rPr>
      <w:t>artefact</w:t>
    </w:r>
    <w:r w:rsidRPr="00B40429">
      <w:rPr>
        <w:rStyle w:val="PageNumber"/>
        <w:rFonts w:ascii="Arial" w:hAnsi="Arial" w:cs="Arial"/>
        <w:color w:val="999999"/>
        <w:sz w:val="20"/>
        <w:lang w:val="ru-RU"/>
      </w:rPr>
      <w:t>.</w:t>
    </w:r>
    <w:r w:rsidRPr="00B40429">
      <w:rPr>
        <w:rStyle w:val="PageNumber"/>
        <w:rFonts w:ascii="Arial" w:hAnsi="Arial" w:cs="Arial"/>
        <w:color w:val="999999"/>
        <w:sz w:val="20"/>
      </w:rPr>
      <w:t>lib</w:t>
    </w:r>
    <w:r w:rsidRPr="00B40429">
      <w:rPr>
        <w:rStyle w:val="PageNumber"/>
        <w:rFonts w:ascii="Arial" w:hAnsi="Arial" w:cs="Arial"/>
        <w:color w:val="999999"/>
        <w:sz w:val="20"/>
        <w:lang w:val="ru-RU"/>
      </w:rPr>
      <w:t>.</w:t>
    </w:r>
    <w:r w:rsidRPr="00B40429">
      <w:rPr>
        <w:rStyle w:val="PageNumber"/>
        <w:rFonts w:ascii="Arial" w:hAnsi="Arial" w:cs="Arial"/>
        <w:color w:val="999999"/>
        <w:sz w:val="20"/>
      </w:rPr>
      <w:t>ru</w:t>
    </w:r>
    <w:r w:rsidRPr="00B40429">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97975" w14:textId="77777777" w:rsidR="00B40429" w:rsidRDefault="00B40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1CBBE" w14:textId="77777777" w:rsidR="005A318A" w:rsidRDefault="005A318A" w:rsidP="00B40429">
      <w:pPr>
        <w:spacing w:after="0" w:line="240" w:lineRule="auto"/>
      </w:pPr>
      <w:r>
        <w:separator/>
      </w:r>
    </w:p>
  </w:footnote>
  <w:footnote w:type="continuationSeparator" w:id="0">
    <w:p w14:paraId="78FD092F" w14:textId="77777777" w:rsidR="005A318A" w:rsidRDefault="005A318A" w:rsidP="00B40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E42D" w14:textId="77777777" w:rsidR="00B40429" w:rsidRDefault="00B404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A00EB" w14:textId="1703F516" w:rsidR="00B40429" w:rsidRPr="00B40429" w:rsidRDefault="00B40429" w:rsidP="00B40429">
    <w:pPr>
      <w:pStyle w:val="Header"/>
      <w:rPr>
        <w:rFonts w:ascii="Arial" w:hAnsi="Arial" w:cs="Arial"/>
        <w:color w:val="999999"/>
        <w:sz w:val="20"/>
        <w:lang w:val="ru-RU"/>
      </w:rPr>
    </w:pPr>
    <w:r w:rsidRPr="00B40429">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7686C" w14:textId="77777777" w:rsidR="00B40429" w:rsidRDefault="00B40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87416"/>
    <w:rsid w:val="005A318A"/>
    <w:rsid w:val="0062339C"/>
    <w:rsid w:val="00AA1D8D"/>
    <w:rsid w:val="00B40429"/>
    <w:rsid w:val="00B47730"/>
    <w:rsid w:val="00CB0664"/>
    <w:rsid w:val="00E632F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3813D33"/>
  <w14:defaultImageDpi w14:val="300"/>
  <w15:docId w15:val="{E4173E0A-ED80-419F-AE48-A2ADED63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2">
    <w:name w:val="Para 02"/>
    <w:basedOn w:val="Normal"/>
    <w:qFormat/>
    <w:rsid w:val="00387416"/>
    <w:pPr>
      <w:spacing w:beforeLines="100" w:after="0" w:line="288" w:lineRule="atLeast"/>
    </w:pPr>
    <w:rPr>
      <w:rFonts w:ascii="Times New Roman" w:eastAsia="Times New Roman" w:hAnsi="Times New Roman" w:cs="Times New Roman"/>
      <w:color w:val="000000"/>
      <w:sz w:val="24"/>
      <w:szCs w:val="24"/>
      <w:lang w:val="sv" w:eastAsia="sv"/>
    </w:rPr>
  </w:style>
  <w:style w:type="paragraph" w:customStyle="1" w:styleId="Para04">
    <w:name w:val="Para 04"/>
    <w:basedOn w:val="Normal"/>
    <w:qFormat/>
    <w:rsid w:val="00387416"/>
    <w:pPr>
      <w:spacing w:beforeLines="200" w:after="0" w:line="372" w:lineRule="atLeast"/>
      <w:jc w:val="center"/>
    </w:pPr>
    <w:rPr>
      <w:rFonts w:ascii="Times New Roman" w:eastAsia="Times New Roman" w:hAnsi="Times New Roman" w:cs="Times New Roman"/>
      <w:color w:val="000000"/>
      <w:sz w:val="31"/>
      <w:szCs w:val="31"/>
      <w:lang w:val="sv" w:eastAsia="sv"/>
    </w:rPr>
  </w:style>
  <w:style w:type="paragraph" w:customStyle="1" w:styleId="Para05">
    <w:name w:val="Para 05"/>
    <w:basedOn w:val="Normal"/>
    <w:qFormat/>
    <w:rsid w:val="00387416"/>
    <w:pPr>
      <w:spacing w:beforeLines="200" w:after="0" w:line="288" w:lineRule="atLeast"/>
    </w:pPr>
    <w:rPr>
      <w:rFonts w:ascii="Times New Roman" w:eastAsia="Times New Roman" w:hAnsi="Times New Roman" w:cs="Times New Roman"/>
      <w:color w:val="000000"/>
      <w:sz w:val="24"/>
      <w:szCs w:val="24"/>
      <w:lang w:val="sv" w:eastAsia="sv"/>
    </w:rPr>
  </w:style>
  <w:style w:type="paragraph" w:customStyle="1" w:styleId="Para09">
    <w:name w:val="Para 09"/>
    <w:basedOn w:val="Normal"/>
    <w:qFormat/>
    <w:rsid w:val="00387416"/>
    <w:pPr>
      <w:spacing w:after="0" w:line="288" w:lineRule="atLeast"/>
      <w:jc w:val="center"/>
    </w:pPr>
    <w:rPr>
      <w:rFonts w:ascii="Cambria" w:eastAsia="Cambria" w:hAnsi="Cambria" w:cs="Cambria"/>
      <w:color w:val="000000"/>
      <w:sz w:val="24"/>
      <w:szCs w:val="24"/>
      <w:lang w:val="sv" w:eastAsia="sv"/>
    </w:rPr>
  </w:style>
  <w:style w:type="character" w:styleId="PageNumber">
    <w:name w:val="page number"/>
    <w:basedOn w:val="DefaultParagraphFont"/>
    <w:uiPriority w:val="99"/>
    <w:semiHidden/>
    <w:unhideWhenUsed/>
    <w:rsid w:val="00B404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935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5538</Words>
  <Characters>24094</Characters>
  <Application>Microsoft Office Word</Application>
  <DocSecurity>0</DocSecurity>
  <Lines>430</Lines>
  <Paragraphs>194</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29438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Sommarbarnet</dc:title>
  <dc:subject/>
  <dc:creator>Tove Jansson</dc:creator>
  <cp:keywords/>
  <dc:description/>
  <cp:lastModifiedBy>Andrey Piskunov</cp:lastModifiedBy>
  <cp:revision>6</cp:revision>
  <dcterms:created xsi:type="dcterms:W3CDTF">2013-12-23T23:15:00Z</dcterms:created>
  <dcterms:modified xsi:type="dcterms:W3CDTF">2025-06-22T04:15:00Z</dcterms:modified>
  <cp:category/>
</cp:coreProperties>
</file>